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4237931" name="1624fcb0-e799-11ef-ab35-3f0eb51260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61581" name="1624fcb0-e799-11ef-ab35-3f0eb512609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2090868" name="65268da0-e79a-11ef-ba95-9b5499f97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774313" name="65268da0-e79a-11ef-ba95-9b5499f9718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2402874" name="7f8b2520-e79a-11ef-80ff-17a42e79f3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292926" name="7f8b2520-e79a-11ef-80ff-17a42e79f3d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3800848" name="9df82580-e79a-11ef-9624-8544b5fba3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409061" name="9df82580-e79a-11ef-9624-8544b5fba34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8593023" name="b92e64e0-e79a-11ef-836b-d375f5cd49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07179" name="b92e64e0-e79a-11ef-836b-d375f5cd49c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3089283" name="ccc531f0-e79a-11ef-b65b-b7aefa6178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394458" name="ccc531f0-e79a-11ef-b65b-b7aefa61784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7919500" name="f55ac080-e79a-11ef-a251-11ed8de79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452846" name="f55ac080-e79a-11ef-a251-11ed8de799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 geklebt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4297842" name="291b3210-e79b-11ef-8ef0-db0be190d7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289961" name="291b3210-e79b-11ef-8ef0-db0be190d75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354935" name="41b087d0-e79b-11ef-9ba9-c98716163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523877" name="41b087d0-e79b-11ef-9ba9-c98716163e2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Elektotableau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6378751" name="b5fd7ad0-e79b-11ef-9824-81f54f76f0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020391" name="b5fd7ad0-e79b-11ef-9824-81f54f76f0a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4207447" name="08d5a450-e79f-11ef-b8c5-b70f0e9d68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557529" name="08d5a450-e79f-11ef-b8c5-b70f0e9d68a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4233355" name="2dac5620-e79f-11ef-af8e-5309d18589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740148" name="2dac5620-e79f-11ef-af8e-5309d18589b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8056139" name="9427b020-e79f-11ef-95a7-81808ffda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945548" name="9427b020-e79f-11ef-95a7-81808ffda2e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2956316" name="be0f3a20-e79f-11ef-9cba-d93ab4f493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681403" name="be0f3a20-e79f-11ef-9cba-d93ab4f4931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0278068" name="ea197d10-e79f-11ef-9029-e31023677d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385502" name="ea197d10-e79f-11ef-9029-e31023677d6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453914" name="a8a8aec0-e7a2-11ef-8c08-7b1e90470a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149000" name="a8a8aec0-e7a2-11ef-8c08-7b1e90470a7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2656450" name="d308c420-e7a2-11ef-bfe7-57f6b5c368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527355" name="d308c420-e7a2-11ef-bfe7-57f6b5c3685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3443380" name="d5186710-e79e-11ef-8807-2d53f59e6f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581184" name="d5186710-e79e-11ef-8807-2d53f59e6fb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Richtergasse 9, 5742 Kölliken </w:t>
          </w:r>
        </w:p>
        <w:p>
          <w:pPr>
            <w:spacing w:before="0" w:after="0"/>
          </w:pPr>
          <w:r>
            <w:t>164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